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750B2" w14:textId="1F1E5A6C" w:rsidR="00EA32D3" w:rsidRPr="00571BD7" w:rsidRDefault="006E2C69" w:rsidP="00B96408">
      <w:pPr>
        <w:pStyle w:val="BijlageInhKop"/>
        <w:rPr>
          <w:rFonts w:ascii="Verdana" w:hAnsi="Verdana" w:cs="Arial"/>
          <w:sz w:val="24"/>
          <w:szCs w:val="24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571BD7">
        <w:rPr>
          <w:rFonts w:ascii="Verdana" w:hAnsi="Verdana" w:cs="Arial"/>
          <w:sz w:val="24"/>
          <w:szCs w:val="24"/>
        </w:rPr>
        <w:t xml:space="preserve">Bijlage 5 </w:t>
      </w:r>
      <w:r w:rsidR="00EA32D3" w:rsidRPr="00571BD7">
        <w:rPr>
          <w:rFonts w:ascii="Verdana" w:hAnsi="Verdana" w:cs="Arial"/>
          <w:sz w:val="24"/>
          <w:szCs w:val="24"/>
        </w:rPr>
        <w:t xml:space="preserve">Verklaring aanvaarding </w:t>
      </w:r>
      <w:r w:rsidR="00514BAE" w:rsidRPr="00571BD7">
        <w:rPr>
          <w:rFonts w:ascii="Verdana" w:hAnsi="Verdana" w:cs="Arial"/>
          <w:sz w:val="24"/>
          <w:szCs w:val="24"/>
        </w:rPr>
        <w:t>(</w:t>
      </w:r>
      <w:r w:rsidR="00EA32D3" w:rsidRPr="00571BD7">
        <w:rPr>
          <w:rFonts w:ascii="Verdana" w:hAnsi="Verdana" w:cs="Arial"/>
          <w:sz w:val="24"/>
          <w:szCs w:val="24"/>
        </w:rPr>
        <w:t>hoofdelijke</w:t>
      </w:r>
      <w:r w:rsidR="00514BAE" w:rsidRPr="00571BD7">
        <w:rPr>
          <w:rFonts w:ascii="Verdana" w:hAnsi="Verdana" w:cs="Arial"/>
          <w:sz w:val="24"/>
          <w:szCs w:val="24"/>
        </w:rPr>
        <w:t>)</w:t>
      </w:r>
      <w:r w:rsidR="00EA32D3" w:rsidRPr="00571BD7">
        <w:rPr>
          <w:rFonts w:ascii="Verdana" w:hAnsi="Verdana" w:cs="Arial"/>
          <w:sz w:val="24"/>
          <w:szCs w:val="24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571BD7" w:rsidRDefault="00620EEA" w:rsidP="00B96408">
      <w:pPr>
        <w:rPr>
          <w:rFonts w:ascii="Verdana" w:hAnsi="Verdana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571BD7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Pr="00571BD7" w:rsidRDefault="00873ACB" w:rsidP="00E85CC6">
            <w:pPr>
              <w:widowControl w:val="0"/>
              <w:adjustRightInd w:val="0"/>
              <w:textAlignment w:val="baseline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>Inschrijver</w:t>
            </w:r>
            <w:r w:rsidR="00E85CC6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="00147B9E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Pr="00571BD7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wel/niet </w:t>
            </w:r>
            <w:r w:rsidRPr="00571BD7">
              <w:rPr>
                <w:rStyle w:val="Voetnootmarkering"/>
                <w:rFonts w:ascii="Verdana" w:hAnsi="Verdana" w:cs="Arial"/>
                <w:b/>
                <w:sz w:val="20"/>
                <w:szCs w:val="20"/>
              </w:rPr>
              <w:footnoteReference w:id="1"/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>onderdeel uit van een moedermaatschappij/holding;</w:t>
            </w:r>
          </w:p>
          <w:p w14:paraId="1B9948F4" w14:textId="77777777" w:rsidR="00E85CC6" w:rsidRPr="00571BD7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en </w:t>
            </w:r>
            <w:r w:rsidR="00E85CC6" w:rsidRPr="00571BD7">
              <w:rPr>
                <w:rFonts w:ascii="Verdana" w:hAnsi="Verdana" w:cs="Arial"/>
                <w:b/>
                <w:sz w:val="20"/>
                <w:szCs w:val="20"/>
              </w:rPr>
              <w:t>beroept zich wel/niet</w:t>
            </w:r>
            <w:r w:rsidR="00E85CC6" w:rsidRPr="00571BD7">
              <w:rPr>
                <w:rStyle w:val="Voetnootmarkering"/>
                <w:rFonts w:ascii="Verdana" w:hAnsi="Verdana" w:cs="Arial"/>
                <w:b/>
                <w:sz w:val="20"/>
                <w:szCs w:val="20"/>
              </w:rPr>
              <w:footnoteReference w:id="2"/>
            </w:r>
            <w:r w:rsidR="00E85CC6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571BD7" w:rsidRDefault="00E85CC6" w:rsidP="003556BE">
            <w:pPr>
              <w:widowControl w:val="0"/>
              <w:adjustRightInd w:val="0"/>
              <w:textAlignment w:val="baseline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Uitsluitend indien </w:t>
            </w:r>
            <w:r w:rsidR="00416E5D" w:rsidRPr="00571BD7">
              <w:rPr>
                <w:rFonts w:ascii="Verdana" w:hAnsi="Verdana" w:cs="Arial"/>
                <w:b/>
                <w:sz w:val="20"/>
                <w:szCs w:val="20"/>
              </w:rPr>
              <w:t>i</w:t>
            </w:r>
            <w:r w:rsidR="00873ACB" w:rsidRPr="00571BD7">
              <w:rPr>
                <w:rFonts w:ascii="Verdana" w:hAnsi="Verdana" w:cs="Arial"/>
                <w:b/>
                <w:sz w:val="20"/>
                <w:szCs w:val="20"/>
              </w:rPr>
              <w:t>nschrijver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="00147B9E" w:rsidRPr="00571BD7">
              <w:rPr>
                <w:rFonts w:ascii="Verdana" w:hAnsi="Verdana" w:cs="Arial"/>
                <w:b/>
                <w:sz w:val="20"/>
                <w:szCs w:val="20"/>
                <w:u w:val="single"/>
              </w:rPr>
              <w:t>én</w:t>
            </w:r>
            <w:r w:rsidR="00147B9E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571BD7">
              <w:rPr>
                <w:rFonts w:ascii="Verdana" w:hAnsi="Verdana" w:cs="Arial"/>
                <w:b/>
                <w:sz w:val="20"/>
                <w:szCs w:val="20"/>
                <w:u w:val="single"/>
              </w:rPr>
              <w:t>én</w:t>
            </w:r>
            <w:r w:rsidR="00147B9E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>zich beroept op de moedermaatschappij</w:t>
            </w:r>
            <w:r w:rsidR="00147B9E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/holding 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dient dit formulier door </w:t>
            </w:r>
            <w:r w:rsidR="00B60DC8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een statutaire tekenbevoegde bestuurder van 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>de moedermaatschappij</w:t>
            </w:r>
            <w:r w:rsidR="001F4FE3" w:rsidRPr="00571BD7">
              <w:rPr>
                <w:rFonts w:ascii="Verdana" w:hAnsi="Verdana" w:cs="Arial"/>
                <w:b/>
                <w:sz w:val="20"/>
                <w:szCs w:val="20"/>
              </w:rPr>
              <w:t>/holding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Pr="00571BD7" w:rsidRDefault="00E20051" w:rsidP="003556BE">
            <w:pPr>
              <w:widowControl w:val="0"/>
              <w:adjustRightInd w:val="0"/>
              <w:textAlignment w:val="baseline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Pr="00571BD7" w:rsidRDefault="00147B9E" w:rsidP="003556BE">
            <w:pPr>
              <w:widowControl w:val="0"/>
              <w:adjustRightInd w:val="0"/>
              <w:textAlignment w:val="baseline"/>
              <w:rPr>
                <w:rFonts w:ascii="Verdana" w:hAnsi="Verdana" w:cs="Arial"/>
                <w:b/>
                <w:u w:val="single"/>
              </w:rPr>
            </w:pPr>
            <w:r w:rsidRPr="00571BD7">
              <w:rPr>
                <w:rFonts w:ascii="Verdana" w:hAnsi="Verdana" w:cs="Arial"/>
                <w:b/>
                <w:u w:val="single"/>
              </w:rPr>
              <w:t>In alle andere gevallen</w:t>
            </w:r>
            <w:r w:rsidR="00700EBF" w:rsidRPr="00571BD7">
              <w:rPr>
                <w:rFonts w:ascii="Verdana" w:hAnsi="Verdana" w:cs="Arial"/>
                <w:b/>
                <w:u w:val="single"/>
              </w:rPr>
              <w:t xml:space="preserve"> dient de verklaring ondertekend te worden door de tekenbevoegde</w:t>
            </w:r>
            <w:r w:rsidR="004C5D70" w:rsidRPr="00571BD7">
              <w:rPr>
                <w:rFonts w:ascii="Verdana" w:hAnsi="Verdana" w:cs="Arial"/>
                <w:b/>
                <w:u w:val="single"/>
              </w:rPr>
              <w:t xml:space="preserve"> van inschrijver</w:t>
            </w:r>
            <w:r w:rsidRPr="00571BD7">
              <w:rPr>
                <w:rFonts w:ascii="Verdana" w:hAnsi="Verdana" w:cs="Arial"/>
                <w:b/>
                <w:u w:val="single"/>
              </w:rPr>
              <w:t>!</w:t>
            </w:r>
            <w:r w:rsidR="00700EBF" w:rsidRPr="00571BD7">
              <w:rPr>
                <w:rFonts w:ascii="Verdana" w:hAnsi="Verdana" w:cs="Arial"/>
                <w:b/>
                <w:u w:val="single"/>
              </w:rPr>
              <w:t xml:space="preserve"> </w:t>
            </w:r>
          </w:p>
          <w:p w14:paraId="6D82580F" w14:textId="77777777" w:rsidR="00862B9E" w:rsidRPr="00571BD7" w:rsidRDefault="00862B9E" w:rsidP="003556BE">
            <w:pPr>
              <w:widowControl w:val="0"/>
              <w:adjustRightInd w:val="0"/>
              <w:textAlignment w:val="baseline"/>
              <w:rPr>
                <w:rFonts w:ascii="Verdana" w:hAnsi="Verdana" w:cs="Arial"/>
                <w:b/>
                <w:u w:val="single"/>
              </w:rPr>
            </w:pPr>
          </w:p>
          <w:p w14:paraId="58D2D51B" w14:textId="3C792A77" w:rsidR="00E85CC6" w:rsidRPr="00571BD7" w:rsidRDefault="00700EBF" w:rsidP="003556BE">
            <w:pPr>
              <w:widowControl w:val="0"/>
              <w:adjustRightInd w:val="0"/>
              <w:textAlignment w:val="baseline"/>
              <w:rPr>
                <w:rFonts w:ascii="Verdana" w:hAnsi="Verdana" w:cs="Arial"/>
                <w:b/>
                <w:u w:val="single"/>
              </w:rPr>
            </w:pPr>
            <w:r w:rsidRPr="00571BD7">
              <w:rPr>
                <w:rFonts w:ascii="Verdana" w:hAnsi="Verdana" w:cs="Arial"/>
                <w:b/>
                <w:u w:val="single"/>
              </w:rPr>
              <w:t>Deze verklaring dient te allen tijde toegevoegd te worden aan de b</w:t>
            </w:r>
            <w:r w:rsidR="004C5D70" w:rsidRPr="00571BD7">
              <w:rPr>
                <w:rFonts w:ascii="Verdana" w:hAnsi="Verdana" w:cs="Arial"/>
                <w:b/>
                <w:u w:val="single"/>
              </w:rPr>
              <w:t>ijbehorende vraag uit de aanbesteding!</w:t>
            </w:r>
            <w:r w:rsidR="00862B9E" w:rsidRPr="00571BD7">
              <w:rPr>
                <w:rFonts w:ascii="Verdana" w:hAnsi="Verdana" w:cs="Arial"/>
                <w:b/>
                <w:u w:val="single"/>
              </w:rPr>
              <w:t>!</w:t>
            </w:r>
          </w:p>
          <w:p w14:paraId="2B4649A5" w14:textId="77777777" w:rsidR="00E85CC6" w:rsidRPr="00571BD7" w:rsidRDefault="00E85CC6" w:rsidP="00620EEA">
            <w:pPr>
              <w:widowControl w:val="0"/>
              <w:adjustRightInd w:val="0"/>
              <w:textAlignment w:val="baseline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42841ACE" w14:textId="77777777" w:rsidR="00620EEA" w:rsidRPr="00571BD7" w:rsidRDefault="00873ACB" w:rsidP="003556BE">
            <w:pPr>
              <w:widowControl w:val="0"/>
              <w:adjustRightInd w:val="0"/>
              <w:textAlignment w:val="baseline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>Inschrijver</w:t>
            </w:r>
            <w:r w:rsidR="00620EEA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van deze verklaring kan </w:t>
            </w:r>
            <w:r w:rsidR="00620EEA" w:rsidRPr="00571BD7">
              <w:rPr>
                <w:rFonts w:ascii="Verdana" w:hAnsi="Verdana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571BD7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1C7CD4F5" w14:textId="77777777" w:rsidR="00620EEA" w:rsidRPr="00571BD7" w:rsidRDefault="00620EEA" w:rsidP="003556B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Indien </w:t>
            </w:r>
            <w:r w:rsidR="00CF3D09" w:rsidRPr="00571BD7">
              <w:rPr>
                <w:rFonts w:ascii="Verdana" w:hAnsi="Verdana" w:cs="Arial"/>
                <w:b/>
                <w:sz w:val="20"/>
                <w:szCs w:val="20"/>
              </w:rPr>
              <w:t>er sprake is van een</w:t>
            </w:r>
            <w:r w:rsidR="00295EB1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c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>ombinatie</w:t>
            </w:r>
            <w:r w:rsidR="00CF3D09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dient deze verklaring </w:t>
            </w:r>
            <w:r w:rsidR="00D61936" w:rsidRPr="00571BD7">
              <w:rPr>
                <w:rFonts w:ascii="Verdana" w:hAnsi="Verdana" w:cs="Arial"/>
                <w:b/>
                <w:sz w:val="20"/>
                <w:szCs w:val="20"/>
              </w:rPr>
              <w:t>d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oor </w:t>
            </w:r>
            <w:r w:rsidRPr="00571BD7">
              <w:rPr>
                <w:rFonts w:ascii="Verdana" w:hAnsi="Verdana" w:cs="Arial"/>
                <w:b/>
                <w:sz w:val="20"/>
                <w:szCs w:val="20"/>
                <w:u w:val="single"/>
              </w:rPr>
              <w:t>elke</w:t>
            </w:r>
            <w:r w:rsidR="00295EB1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c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>ombinant ingevuld en recht</w:t>
            </w:r>
            <w:r w:rsidR="00147B9E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sgeldig ondertekend te </w:t>
            </w:r>
            <w:r w:rsidR="00295EB1" w:rsidRPr="00571BD7">
              <w:rPr>
                <w:rFonts w:ascii="Verdana" w:hAnsi="Verdana" w:cs="Arial"/>
                <w:b/>
                <w:sz w:val="20"/>
                <w:szCs w:val="20"/>
              </w:rPr>
              <w:t>worden, mits een c</w:t>
            </w:r>
            <w:r w:rsidR="00147B9E" w:rsidRPr="00571BD7">
              <w:rPr>
                <w:rFonts w:ascii="Verdana" w:hAnsi="Verdana" w:cs="Arial"/>
                <w:b/>
                <w:sz w:val="20"/>
                <w:szCs w:val="20"/>
              </w:rPr>
              <w:t>ombinant aan de hiervoor gestelde voorwaarden voldoet.</w:t>
            </w:r>
          </w:p>
          <w:p w14:paraId="7C026CFA" w14:textId="77777777" w:rsidR="00620EEA" w:rsidRPr="00571BD7" w:rsidRDefault="00620EEA" w:rsidP="00620EE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692D4C9" w14:textId="77777777" w:rsidR="00620EEA" w:rsidRPr="00571BD7" w:rsidRDefault="00620EEA" w:rsidP="00B96408">
      <w:pPr>
        <w:rPr>
          <w:rFonts w:ascii="Verdana" w:hAnsi="Verdana" w:cs="Arial"/>
          <w:sz w:val="20"/>
          <w:szCs w:val="20"/>
        </w:rPr>
      </w:pPr>
    </w:p>
    <w:p w14:paraId="39F9F7B0" w14:textId="771085A5" w:rsidR="00B13ECD" w:rsidRPr="00571BD7" w:rsidRDefault="00620EEA" w:rsidP="003556BE">
      <w:pPr>
        <w:rPr>
          <w:rFonts w:ascii="Verdana" w:hAnsi="Verdana" w:cs="Arial"/>
          <w:sz w:val="20"/>
          <w:szCs w:val="20"/>
        </w:rPr>
      </w:pPr>
      <w:r w:rsidRPr="00571BD7">
        <w:rPr>
          <w:rFonts w:ascii="Verdana" w:hAnsi="Verdana" w:cs="Arial"/>
          <w:sz w:val="20"/>
          <w:szCs w:val="20"/>
        </w:rPr>
        <w:t>Ondergetekende verklaart</w:t>
      </w:r>
      <w:r w:rsidR="004C5D70" w:rsidRPr="00571BD7">
        <w:rPr>
          <w:rFonts w:ascii="Verdana" w:hAnsi="Verdana" w:cs="Arial"/>
          <w:sz w:val="20"/>
          <w:szCs w:val="20"/>
        </w:rPr>
        <w:t xml:space="preserve"> inzake de o</w:t>
      </w:r>
      <w:r w:rsidR="00B13ECD" w:rsidRPr="00571BD7">
        <w:rPr>
          <w:rFonts w:ascii="Verdana" w:hAnsi="Verdana" w:cs="Arial"/>
          <w:sz w:val="20"/>
          <w:szCs w:val="20"/>
        </w:rPr>
        <w:t xml:space="preserve">pdracht behorende bij </w:t>
      </w:r>
      <w:r w:rsidR="00571BD7" w:rsidRPr="00571BD7">
        <w:rPr>
          <w:rFonts w:ascii="Verdana" w:hAnsi="Verdana" w:cs="Arial"/>
          <w:i/>
          <w:sz w:val="20"/>
          <w:szCs w:val="20"/>
        </w:rPr>
        <w:t>Outplacement- en mobiliteitstrajecten</w:t>
      </w:r>
      <w:r w:rsidR="00B13ECD" w:rsidRPr="00571BD7">
        <w:rPr>
          <w:rFonts w:ascii="Verdana" w:hAnsi="Verdana" w:cs="Arial"/>
          <w:sz w:val="20"/>
          <w:szCs w:val="20"/>
        </w:rPr>
        <w:t xml:space="preserve"> </w:t>
      </w:r>
      <w:r w:rsidR="00571BD7" w:rsidRPr="00571BD7">
        <w:rPr>
          <w:rFonts w:ascii="Verdana" w:hAnsi="Verdana" w:cs="Arial"/>
          <w:sz w:val="20"/>
          <w:szCs w:val="20"/>
        </w:rPr>
        <w:t xml:space="preserve">– </w:t>
      </w:r>
      <w:r w:rsidR="00571BD7" w:rsidRPr="00571BD7">
        <w:rPr>
          <w:rFonts w:ascii="Verdana" w:hAnsi="Verdana" w:cs="Arial"/>
          <w:i/>
          <w:sz w:val="20"/>
          <w:szCs w:val="20"/>
        </w:rPr>
        <w:t>Werkzaak Rivierenland</w:t>
      </w:r>
      <w:r w:rsidR="00571BD7" w:rsidRPr="00571BD7">
        <w:rPr>
          <w:rFonts w:ascii="Verdana" w:hAnsi="Verdana" w:cs="Arial"/>
          <w:sz w:val="20"/>
          <w:szCs w:val="20"/>
        </w:rPr>
        <w:t xml:space="preserve"> </w:t>
      </w:r>
      <w:r w:rsidR="00B13ECD" w:rsidRPr="00571BD7">
        <w:rPr>
          <w:rFonts w:ascii="Verdana" w:hAnsi="Verdana" w:cs="Arial"/>
          <w:sz w:val="20"/>
          <w:szCs w:val="20"/>
        </w:rPr>
        <w:t>dat:</w:t>
      </w:r>
    </w:p>
    <w:p w14:paraId="459FFE84" w14:textId="3463B0F0" w:rsidR="00620EEA" w:rsidRPr="00571BD7" w:rsidRDefault="00873ACB" w:rsidP="007B1E4A">
      <w:pPr>
        <w:numPr>
          <w:ilvl w:val="0"/>
          <w:numId w:val="1"/>
        </w:numPr>
        <w:spacing w:line="240" w:lineRule="atLeast"/>
        <w:rPr>
          <w:rFonts w:ascii="Verdana" w:hAnsi="Verdana" w:cs="Arial"/>
          <w:sz w:val="20"/>
          <w:szCs w:val="20"/>
          <w:highlight w:val="yellow"/>
        </w:rPr>
      </w:pPr>
      <w:r w:rsidRPr="00571BD7">
        <w:rPr>
          <w:rFonts w:ascii="Verdana" w:hAnsi="Verdana" w:cs="Arial"/>
          <w:sz w:val="20"/>
          <w:szCs w:val="20"/>
          <w:highlight w:val="yellow"/>
        </w:rPr>
        <w:t xml:space="preserve">Deze </w:t>
      </w:r>
      <w:r w:rsidR="004C5D70" w:rsidRPr="00571BD7">
        <w:rPr>
          <w:rFonts w:ascii="Verdana" w:hAnsi="Verdana" w:cs="Arial"/>
          <w:sz w:val="20"/>
          <w:szCs w:val="20"/>
          <w:highlight w:val="yellow"/>
        </w:rPr>
        <w:t>zich namens de i</w:t>
      </w:r>
      <w:r w:rsidRPr="00571BD7">
        <w:rPr>
          <w:rFonts w:ascii="Verdana" w:hAnsi="Verdana" w:cs="Arial"/>
          <w:sz w:val="20"/>
          <w:szCs w:val="20"/>
          <w:highlight w:val="yellow"/>
        </w:rPr>
        <w:t>nschrijver</w:t>
      </w:r>
      <w:r w:rsidR="00620EEA" w:rsidRPr="00571BD7">
        <w:rPr>
          <w:rFonts w:ascii="Verdana" w:hAnsi="Verdana" w:cs="Arial"/>
          <w:sz w:val="20"/>
          <w:szCs w:val="20"/>
          <w:highlight w:val="yellow"/>
        </w:rPr>
        <w:t xml:space="preserve"> bij gunning van de </w:t>
      </w:r>
      <w:r w:rsidR="004C5D70" w:rsidRPr="00571BD7">
        <w:rPr>
          <w:rFonts w:ascii="Verdana" w:hAnsi="Verdana" w:cs="Arial"/>
          <w:sz w:val="20"/>
          <w:szCs w:val="20"/>
          <w:highlight w:val="yellow"/>
        </w:rPr>
        <w:t>o</w:t>
      </w:r>
      <w:r w:rsidR="003556BE" w:rsidRPr="00571BD7">
        <w:rPr>
          <w:rFonts w:ascii="Verdana" w:hAnsi="Verdana" w:cs="Arial"/>
          <w:sz w:val="20"/>
          <w:szCs w:val="20"/>
          <w:highlight w:val="yellow"/>
        </w:rPr>
        <w:t xml:space="preserve">pdracht </w:t>
      </w:r>
      <w:r w:rsidR="00620EEA" w:rsidRPr="00571BD7">
        <w:rPr>
          <w:rFonts w:ascii="Verdana" w:hAnsi="Verdana" w:cs="Arial"/>
          <w:sz w:val="20"/>
          <w:szCs w:val="20"/>
          <w:highlight w:val="yellow"/>
        </w:rPr>
        <w:t xml:space="preserve">tegenover </w:t>
      </w:r>
      <w:r w:rsidR="00CF7E0F" w:rsidRPr="00571BD7">
        <w:rPr>
          <w:rFonts w:ascii="Verdana" w:hAnsi="Verdana" w:cs="Arial"/>
          <w:sz w:val="20"/>
          <w:szCs w:val="20"/>
          <w:highlight w:val="yellow"/>
        </w:rPr>
        <w:t xml:space="preserve">de </w:t>
      </w:r>
      <w:r w:rsidR="004C5D70" w:rsidRPr="00571BD7">
        <w:rPr>
          <w:rFonts w:ascii="Verdana" w:hAnsi="Verdana" w:cs="Arial"/>
          <w:sz w:val="20"/>
          <w:szCs w:val="20"/>
          <w:highlight w:val="yellow"/>
        </w:rPr>
        <w:t>opdrachtgever</w:t>
      </w:r>
      <w:r w:rsidR="00620EEA" w:rsidRPr="00571BD7">
        <w:rPr>
          <w:rFonts w:ascii="Verdana" w:hAnsi="Verdana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571BD7">
        <w:rPr>
          <w:rFonts w:ascii="Verdana" w:hAnsi="Verdana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571BD7">
        <w:rPr>
          <w:rFonts w:ascii="Verdana" w:hAnsi="Verdana" w:cs="Arial"/>
          <w:sz w:val="20"/>
          <w:szCs w:val="20"/>
          <w:highlight w:val="yellow"/>
        </w:rPr>
        <w:t>n die uit of in verband met de o</w:t>
      </w:r>
      <w:r w:rsidR="00620EEA" w:rsidRPr="00571BD7">
        <w:rPr>
          <w:rFonts w:ascii="Verdana" w:hAnsi="Verdana" w:cs="Arial"/>
          <w:sz w:val="20"/>
          <w:szCs w:val="20"/>
          <w:highlight w:val="yellow"/>
        </w:rPr>
        <w:t>pdracht</w:t>
      </w:r>
      <w:r w:rsidR="000C2313" w:rsidRPr="00571BD7">
        <w:rPr>
          <w:rFonts w:ascii="Verdana" w:hAnsi="Verdana" w:cs="Arial"/>
          <w:sz w:val="20"/>
          <w:szCs w:val="20"/>
          <w:highlight w:val="yellow"/>
        </w:rPr>
        <w:t xml:space="preserve"> </w:t>
      </w:r>
      <w:r w:rsidR="00620EEA" w:rsidRPr="00571BD7">
        <w:rPr>
          <w:rFonts w:ascii="Verdana" w:hAnsi="Verdana" w:cs="Arial"/>
          <w:sz w:val="20"/>
          <w:szCs w:val="20"/>
          <w:highlight w:val="yellow"/>
        </w:rPr>
        <w:t>die uit de aanbesteding kan/kunnen voortkomen.</w:t>
      </w:r>
      <w:r w:rsidR="00E20051" w:rsidRPr="00571BD7">
        <w:rPr>
          <w:rStyle w:val="Voetnootmarkering"/>
          <w:rFonts w:ascii="Verdana" w:hAnsi="Verdana" w:cs="Arial"/>
          <w:b/>
          <w:sz w:val="20"/>
          <w:szCs w:val="20"/>
          <w:highlight w:val="yellow"/>
        </w:rPr>
        <w:t xml:space="preserve"> </w:t>
      </w:r>
      <w:r w:rsidR="00E20051" w:rsidRPr="00571BD7">
        <w:rPr>
          <w:rFonts w:ascii="Verdana" w:hAnsi="Verdana" w:cs="Arial"/>
          <w:b/>
          <w:sz w:val="20"/>
          <w:szCs w:val="20"/>
          <w:highlight w:val="yellow"/>
        </w:rPr>
        <w:t>*</w:t>
      </w:r>
    </w:p>
    <w:p w14:paraId="31737033" w14:textId="520D7AC4" w:rsidR="00E20051" w:rsidRPr="00571BD7" w:rsidRDefault="00E20051" w:rsidP="00E20051">
      <w:pPr>
        <w:spacing w:line="240" w:lineRule="atLeast"/>
        <w:ind w:left="360"/>
        <w:rPr>
          <w:rFonts w:ascii="Verdana" w:hAnsi="Verdana" w:cs="Arial"/>
          <w:sz w:val="20"/>
          <w:szCs w:val="20"/>
          <w:highlight w:val="yellow"/>
        </w:rPr>
      </w:pPr>
      <w:r w:rsidRPr="00571BD7">
        <w:rPr>
          <w:rFonts w:ascii="Verdana" w:hAnsi="Verdana" w:cs="Arial"/>
          <w:sz w:val="20"/>
          <w:szCs w:val="20"/>
          <w:highlight w:val="yellow"/>
        </w:rPr>
        <w:t>OF</w:t>
      </w:r>
    </w:p>
    <w:p w14:paraId="5F059822" w14:textId="429E0267" w:rsidR="00E20051" w:rsidRPr="00571BD7" w:rsidRDefault="00E20051" w:rsidP="00E20051">
      <w:pPr>
        <w:numPr>
          <w:ilvl w:val="0"/>
          <w:numId w:val="1"/>
        </w:numPr>
        <w:spacing w:line="240" w:lineRule="atLeast"/>
        <w:rPr>
          <w:rFonts w:ascii="Verdana" w:hAnsi="Verdana" w:cs="Arial"/>
          <w:sz w:val="20"/>
          <w:szCs w:val="20"/>
          <w:highlight w:val="yellow"/>
        </w:rPr>
      </w:pPr>
      <w:r w:rsidRPr="00571BD7">
        <w:rPr>
          <w:rFonts w:ascii="Verdana" w:hAnsi="Verdana" w:cs="Arial"/>
          <w:sz w:val="20"/>
          <w:szCs w:val="20"/>
          <w:highlight w:val="yellow"/>
        </w:rPr>
        <w:lastRenderedPageBreak/>
        <w:t>Inschrijver bij gunning van de opdracht tegenover de opdrachtgever</w:t>
      </w:r>
      <w:r w:rsidRPr="00571BD7">
        <w:rPr>
          <w:rFonts w:ascii="Verdana" w:hAnsi="Verdana" w:cs="Arial"/>
          <w:b/>
          <w:color w:val="FF0000"/>
          <w:sz w:val="20"/>
          <w:szCs w:val="20"/>
          <w:highlight w:val="yellow"/>
        </w:rPr>
        <w:t xml:space="preserve"> </w:t>
      </w:r>
      <w:r w:rsidRPr="00571BD7">
        <w:rPr>
          <w:rFonts w:ascii="Verdana" w:hAnsi="Verdana" w:cs="Arial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Pr="00571BD7">
        <w:rPr>
          <w:rStyle w:val="Voetnootmarkering"/>
          <w:rFonts w:ascii="Verdana" w:hAnsi="Verdana" w:cs="Arial"/>
          <w:b/>
          <w:sz w:val="20"/>
          <w:szCs w:val="20"/>
          <w:highlight w:val="yellow"/>
        </w:rPr>
        <w:t xml:space="preserve"> </w:t>
      </w:r>
      <w:r w:rsidRPr="00571BD7">
        <w:rPr>
          <w:rFonts w:ascii="Verdana" w:hAnsi="Verdana" w:cs="Arial"/>
          <w:b/>
          <w:sz w:val="20"/>
          <w:szCs w:val="20"/>
          <w:highlight w:val="yellow"/>
        </w:rPr>
        <w:t>*</w:t>
      </w:r>
    </w:p>
    <w:p w14:paraId="42CEF193" w14:textId="18166B2C" w:rsidR="00E20051" w:rsidRPr="00571BD7" w:rsidRDefault="00E20051" w:rsidP="00E20051">
      <w:pPr>
        <w:spacing w:line="240" w:lineRule="atLeast"/>
        <w:rPr>
          <w:rFonts w:ascii="Verdana" w:hAnsi="Verdana" w:cs="Arial"/>
          <w:b/>
          <w:sz w:val="20"/>
          <w:szCs w:val="20"/>
        </w:rPr>
      </w:pPr>
    </w:p>
    <w:p w14:paraId="5E62FAF2" w14:textId="77777777" w:rsidR="00E20051" w:rsidRPr="00571BD7" w:rsidRDefault="00E20051" w:rsidP="00862B9E">
      <w:pPr>
        <w:widowControl w:val="0"/>
        <w:adjustRightInd w:val="0"/>
        <w:ind w:left="426"/>
        <w:textAlignment w:val="baseline"/>
        <w:rPr>
          <w:rFonts w:ascii="Verdana" w:hAnsi="Verdana" w:cs="Arial"/>
          <w:b/>
          <w:bCs/>
          <w:sz w:val="20"/>
          <w:szCs w:val="20"/>
        </w:rPr>
      </w:pPr>
      <w:r w:rsidRPr="00571BD7">
        <w:rPr>
          <w:rFonts w:ascii="Verdana" w:hAnsi="Verdana" w:cs="Arial"/>
          <w:sz w:val="20"/>
          <w:szCs w:val="20"/>
        </w:rPr>
        <w:t>*</w:t>
      </w:r>
      <w:r w:rsidRPr="00571BD7">
        <w:rPr>
          <w:rFonts w:ascii="Verdana" w:hAnsi="Verdana" w:cs="Arial"/>
          <w:b/>
          <w:bCs/>
          <w:sz w:val="20"/>
          <w:szCs w:val="20"/>
        </w:rPr>
        <w:t>verwijder hetgeen niet van toepassing is, dus:</w:t>
      </w:r>
    </w:p>
    <w:p w14:paraId="4DD5044C" w14:textId="78285EBA" w:rsidR="00E20051" w:rsidRPr="00571BD7" w:rsidRDefault="00E20051" w:rsidP="00862B9E">
      <w:pPr>
        <w:widowControl w:val="0"/>
        <w:adjustRightInd w:val="0"/>
        <w:ind w:left="709"/>
        <w:textAlignment w:val="baseline"/>
        <w:rPr>
          <w:rFonts w:ascii="Verdana" w:hAnsi="Verdana" w:cs="Arial"/>
          <w:b/>
          <w:bCs/>
          <w:sz w:val="20"/>
          <w:szCs w:val="20"/>
        </w:rPr>
      </w:pPr>
      <w:r w:rsidRPr="00571BD7">
        <w:rPr>
          <w:rFonts w:ascii="Verdana" w:hAnsi="Verdana" w:cs="Arial"/>
          <w:b/>
          <w:bCs/>
          <w:sz w:val="20"/>
          <w:szCs w:val="20"/>
        </w:rPr>
        <w:t xml:space="preserve">- eerste bullet bij GEEN onderdeel van een moedermaatschappij/holding </w:t>
      </w:r>
      <w:r w:rsidR="00862B9E" w:rsidRPr="00571BD7">
        <w:rPr>
          <w:rFonts w:ascii="Verdana" w:hAnsi="Verdana" w:cs="Arial"/>
          <w:b/>
          <w:bCs/>
          <w:sz w:val="20"/>
          <w:szCs w:val="20"/>
        </w:rPr>
        <w:t>of</w:t>
      </w:r>
      <w:r w:rsidRPr="00571BD7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3F028A" w:rsidRPr="00571BD7">
        <w:rPr>
          <w:rFonts w:ascii="Verdana" w:hAnsi="Verdana" w:cs="Arial"/>
          <w:b/>
          <w:bCs/>
          <w:sz w:val="20"/>
          <w:szCs w:val="20"/>
        </w:rPr>
        <w:t xml:space="preserve">wel onderdeel van een moedermaatschappij/holding, maar </w:t>
      </w:r>
      <w:r w:rsidRPr="00571BD7">
        <w:rPr>
          <w:rFonts w:ascii="Verdana" w:hAnsi="Verdana" w:cs="Arial"/>
          <w:b/>
          <w:bCs/>
          <w:sz w:val="20"/>
          <w:szCs w:val="20"/>
        </w:rPr>
        <w:t xml:space="preserve">GEEN beroep </w:t>
      </w:r>
      <w:r w:rsidR="00862B9E" w:rsidRPr="00571BD7">
        <w:rPr>
          <w:rFonts w:ascii="Verdana" w:hAnsi="Verdana" w:cs="Arial"/>
          <w:b/>
          <w:bCs/>
          <w:sz w:val="20"/>
          <w:szCs w:val="20"/>
        </w:rPr>
        <w:t xml:space="preserve">op </w:t>
      </w:r>
      <w:r w:rsidRPr="00571BD7">
        <w:rPr>
          <w:rFonts w:ascii="Verdana" w:hAnsi="Verdana" w:cs="Arial"/>
          <w:b/>
          <w:bCs/>
          <w:sz w:val="20"/>
          <w:szCs w:val="20"/>
        </w:rPr>
        <w:t>de moedermaatschappij/holding</w:t>
      </w:r>
      <w:r w:rsidR="00862B9E" w:rsidRPr="00571BD7">
        <w:rPr>
          <w:rFonts w:ascii="Verdana" w:hAnsi="Verdana" w:cs="Arial"/>
          <w:b/>
          <w:bCs/>
          <w:sz w:val="20"/>
          <w:szCs w:val="20"/>
        </w:rPr>
        <w:t>;</w:t>
      </w:r>
    </w:p>
    <w:p w14:paraId="01379847" w14:textId="77777777" w:rsidR="00862B9E" w:rsidRPr="00571BD7" w:rsidRDefault="00862B9E" w:rsidP="00862B9E">
      <w:pPr>
        <w:widowControl w:val="0"/>
        <w:adjustRightInd w:val="0"/>
        <w:ind w:left="709"/>
        <w:textAlignment w:val="baseline"/>
        <w:rPr>
          <w:rFonts w:ascii="Verdana" w:hAnsi="Verdana" w:cs="Arial"/>
          <w:b/>
          <w:bCs/>
          <w:sz w:val="20"/>
          <w:szCs w:val="20"/>
        </w:rPr>
      </w:pPr>
    </w:p>
    <w:p w14:paraId="379E7442" w14:textId="6AF33D1D" w:rsidR="00E20051" w:rsidRPr="00571BD7" w:rsidRDefault="00E20051" w:rsidP="00862B9E">
      <w:pPr>
        <w:widowControl w:val="0"/>
        <w:adjustRightInd w:val="0"/>
        <w:ind w:left="709"/>
        <w:textAlignment w:val="baseline"/>
        <w:rPr>
          <w:rFonts w:ascii="Verdana" w:hAnsi="Verdana" w:cs="Arial"/>
          <w:b/>
          <w:bCs/>
          <w:sz w:val="20"/>
          <w:szCs w:val="20"/>
        </w:rPr>
      </w:pPr>
      <w:r w:rsidRPr="00571BD7">
        <w:rPr>
          <w:rFonts w:ascii="Verdana" w:hAnsi="Verdana" w:cs="Arial"/>
          <w:b/>
          <w:bCs/>
          <w:sz w:val="20"/>
          <w:szCs w:val="20"/>
        </w:rPr>
        <w:t xml:space="preserve">- tweede bullet </w:t>
      </w:r>
      <w:r w:rsidR="00862B9E" w:rsidRPr="00571BD7">
        <w:rPr>
          <w:rFonts w:ascii="Verdana" w:hAnsi="Verdana" w:cs="Arial"/>
          <w:b/>
          <w:bCs/>
          <w:sz w:val="20"/>
          <w:szCs w:val="20"/>
        </w:rPr>
        <w:t xml:space="preserve">bij </w:t>
      </w:r>
      <w:r w:rsidRPr="00571BD7">
        <w:rPr>
          <w:rFonts w:ascii="Verdana" w:hAnsi="Verdana" w:cs="Arial"/>
          <w:b/>
          <w:bCs/>
          <w:sz w:val="20"/>
          <w:szCs w:val="20"/>
        </w:rPr>
        <w:t>WEL onderdeel van een moedermaatschappij/holding en WEL beroep op de moedermaatschappij/holding</w:t>
      </w:r>
    </w:p>
    <w:p w14:paraId="6618E0D8" w14:textId="77777777" w:rsidR="00E20051" w:rsidRPr="00571BD7" w:rsidRDefault="00E20051" w:rsidP="00E20051">
      <w:pPr>
        <w:spacing w:line="240" w:lineRule="atLeast"/>
        <w:rPr>
          <w:rFonts w:ascii="Verdana" w:hAnsi="Verdana" w:cs="Arial"/>
          <w:sz w:val="20"/>
          <w:szCs w:val="20"/>
        </w:rPr>
      </w:pPr>
    </w:p>
    <w:p w14:paraId="25F3F728" w14:textId="77777777" w:rsidR="00620EEA" w:rsidRPr="00571BD7" w:rsidRDefault="004C5D70" w:rsidP="00620EEA">
      <w:pPr>
        <w:numPr>
          <w:ilvl w:val="0"/>
          <w:numId w:val="1"/>
        </w:numPr>
        <w:spacing w:line="240" w:lineRule="atLeast"/>
        <w:rPr>
          <w:rFonts w:ascii="Verdana" w:hAnsi="Verdana" w:cs="Arial"/>
          <w:sz w:val="20"/>
          <w:szCs w:val="20"/>
        </w:rPr>
      </w:pPr>
      <w:r w:rsidRPr="00571BD7">
        <w:rPr>
          <w:rFonts w:ascii="Verdana" w:hAnsi="Verdana" w:cs="Arial"/>
          <w:sz w:val="20"/>
          <w:szCs w:val="20"/>
        </w:rPr>
        <w:t>De aansprakelijkheid van o</w:t>
      </w:r>
      <w:r w:rsidR="00620EEA" w:rsidRPr="00571BD7">
        <w:rPr>
          <w:rFonts w:ascii="Verdana" w:hAnsi="Verdana" w:cs="Arial"/>
          <w:sz w:val="20"/>
          <w:szCs w:val="20"/>
        </w:rPr>
        <w:t>ndergetekende niet verder reikt dan</w:t>
      </w:r>
      <w:r w:rsidRPr="00571BD7">
        <w:rPr>
          <w:rFonts w:ascii="Verdana" w:hAnsi="Verdana" w:cs="Arial"/>
          <w:sz w:val="20"/>
          <w:szCs w:val="20"/>
        </w:rPr>
        <w:t xml:space="preserve"> de verplichtingen die voor de opdrachtnemer uit de o</w:t>
      </w:r>
      <w:r w:rsidR="00620EEA" w:rsidRPr="00571BD7">
        <w:rPr>
          <w:rFonts w:ascii="Verdana" w:hAnsi="Verdana" w:cs="Arial"/>
          <w:sz w:val="20"/>
          <w:szCs w:val="20"/>
        </w:rPr>
        <w:t>pdracht voortvloeien.</w:t>
      </w:r>
    </w:p>
    <w:p w14:paraId="1B5D6DE9" w14:textId="77777777" w:rsidR="00E85CC6" w:rsidRPr="00571BD7" w:rsidRDefault="00620EEA" w:rsidP="00B96408">
      <w:pPr>
        <w:numPr>
          <w:ilvl w:val="0"/>
          <w:numId w:val="1"/>
        </w:numPr>
        <w:spacing w:line="240" w:lineRule="atLeast"/>
        <w:rPr>
          <w:rFonts w:ascii="Verdana" w:hAnsi="Verdana" w:cs="Arial"/>
          <w:sz w:val="20"/>
          <w:szCs w:val="20"/>
        </w:rPr>
      </w:pPr>
      <w:r w:rsidRPr="00571BD7">
        <w:rPr>
          <w:rFonts w:ascii="Verdana" w:hAnsi="Verdana" w:cs="Arial"/>
          <w:sz w:val="20"/>
          <w:szCs w:val="20"/>
        </w:rPr>
        <w:t>De aanvaarding van hoo</w:t>
      </w:r>
      <w:r w:rsidR="004C5D70" w:rsidRPr="00571BD7">
        <w:rPr>
          <w:rFonts w:ascii="Verdana" w:hAnsi="Verdana" w:cs="Arial"/>
          <w:sz w:val="20"/>
          <w:szCs w:val="20"/>
        </w:rPr>
        <w:t>fdelijke aansprakelijkheid van o</w:t>
      </w:r>
      <w:r w:rsidRPr="00571BD7">
        <w:rPr>
          <w:rFonts w:ascii="Verdana" w:hAnsi="Verdana" w:cs="Arial"/>
          <w:sz w:val="20"/>
          <w:szCs w:val="20"/>
        </w:rPr>
        <w:t>ndergetekende vervalt</w:t>
      </w:r>
      <w:r w:rsidR="004C5D70" w:rsidRPr="00571BD7">
        <w:rPr>
          <w:rFonts w:ascii="Verdana" w:hAnsi="Verdana" w:cs="Arial"/>
          <w:sz w:val="20"/>
          <w:szCs w:val="20"/>
        </w:rPr>
        <w:t>,</w:t>
      </w:r>
      <w:r w:rsidRPr="00571BD7">
        <w:rPr>
          <w:rFonts w:ascii="Verdana" w:hAnsi="Verdana" w:cs="Arial"/>
          <w:sz w:val="20"/>
          <w:szCs w:val="20"/>
        </w:rPr>
        <w:t xml:space="preserve"> </w:t>
      </w:r>
      <w:r w:rsidR="00CF7E0F" w:rsidRPr="00571BD7">
        <w:rPr>
          <w:rFonts w:ascii="Verdana" w:hAnsi="Verdana" w:cs="Arial"/>
          <w:sz w:val="20"/>
          <w:szCs w:val="20"/>
        </w:rPr>
        <w:t>indien</w:t>
      </w:r>
      <w:r w:rsidR="00AD6963" w:rsidRPr="00571BD7">
        <w:rPr>
          <w:rFonts w:ascii="Verdana" w:hAnsi="Verdana" w:cs="Arial"/>
          <w:sz w:val="20"/>
          <w:szCs w:val="20"/>
        </w:rPr>
        <w:t xml:space="preserve"> de </w:t>
      </w:r>
      <w:r w:rsidR="004C5D70" w:rsidRPr="00571BD7">
        <w:rPr>
          <w:rFonts w:ascii="Verdana" w:hAnsi="Verdana" w:cs="Arial"/>
          <w:sz w:val="20"/>
          <w:szCs w:val="20"/>
        </w:rPr>
        <w:t>aanbestedende dienst de o</w:t>
      </w:r>
      <w:r w:rsidRPr="00571BD7">
        <w:rPr>
          <w:rFonts w:ascii="Verdana" w:hAnsi="Verdana" w:cs="Arial"/>
          <w:sz w:val="20"/>
          <w:szCs w:val="20"/>
        </w:rPr>
        <w:t xml:space="preserve">pdracht niet aan </w:t>
      </w:r>
      <w:r w:rsidR="00416E5D" w:rsidRPr="00571BD7">
        <w:rPr>
          <w:rFonts w:ascii="Verdana" w:hAnsi="Verdana" w:cs="Arial"/>
          <w:sz w:val="20"/>
          <w:szCs w:val="20"/>
        </w:rPr>
        <w:t>i</w:t>
      </w:r>
      <w:r w:rsidR="00CF7E0F" w:rsidRPr="00571BD7">
        <w:rPr>
          <w:rFonts w:ascii="Verdana" w:hAnsi="Verdana" w:cs="Arial"/>
          <w:sz w:val="20"/>
          <w:szCs w:val="20"/>
        </w:rPr>
        <w:t>nschrijver</w:t>
      </w:r>
      <w:r w:rsidR="00D61936" w:rsidRPr="00571BD7">
        <w:rPr>
          <w:rFonts w:ascii="Verdana" w:hAnsi="Verdana" w:cs="Arial"/>
          <w:sz w:val="20"/>
          <w:szCs w:val="20"/>
        </w:rPr>
        <w:t xml:space="preserve"> </w:t>
      </w:r>
      <w:r w:rsidRPr="00571BD7">
        <w:rPr>
          <w:rFonts w:ascii="Verdana" w:hAnsi="Verdana" w:cs="Arial"/>
          <w:sz w:val="20"/>
          <w:szCs w:val="20"/>
        </w:rPr>
        <w:t>gunt.</w:t>
      </w:r>
    </w:p>
    <w:p w14:paraId="6A4E35D8" w14:textId="7F508301" w:rsidR="00B67653" w:rsidRPr="00571BD7" w:rsidRDefault="00571BD7" w:rsidP="00B96408">
      <w:pPr>
        <w:numPr>
          <w:ilvl w:val="0"/>
          <w:numId w:val="1"/>
        </w:numPr>
        <w:spacing w:line="240" w:lineRule="atLeast"/>
        <w:rPr>
          <w:rFonts w:ascii="Verdana" w:hAnsi="Verdana" w:cs="Arial"/>
          <w:sz w:val="20"/>
          <w:szCs w:val="20"/>
        </w:rPr>
      </w:pPr>
      <w:r w:rsidRPr="00571BD7">
        <w:rPr>
          <w:rFonts w:ascii="Verdana" w:hAnsi="Verdana" w:cs="Arial"/>
          <w:sz w:val="20"/>
          <w:szCs w:val="20"/>
        </w:rPr>
        <w:t>Werkzaak Rivierenland</w:t>
      </w:r>
      <w:r w:rsidR="00620EEA" w:rsidRPr="00571BD7">
        <w:rPr>
          <w:rFonts w:ascii="Verdana" w:hAnsi="Verdana" w:cs="Arial"/>
          <w:sz w:val="20"/>
          <w:szCs w:val="20"/>
        </w:rPr>
        <w:t xml:space="preserve"> haar rechten uit hoofde van deze aanvaarding van </w:t>
      </w:r>
      <w:r w:rsidR="00E20051" w:rsidRPr="00571BD7">
        <w:rPr>
          <w:rFonts w:ascii="Verdana" w:hAnsi="Verdana" w:cs="Arial"/>
          <w:sz w:val="20"/>
          <w:szCs w:val="20"/>
        </w:rPr>
        <w:t>(</w:t>
      </w:r>
      <w:r w:rsidR="00620EEA" w:rsidRPr="00571BD7">
        <w:rPr>
          <w:rFonts w:ascii="Verdana" w:hAnsi="Verdana" w:cs="Arial"/>
          <w:sz w:val="20"/>
          <w:szCs w:val="20"/>
        </w:rPr>
        <w:t>hoofdelijke</w:t>
      </w:r>
      <w:r w:rsidR="00E20051" w:rsidRPr="00571BD7">
        <w:rPr>
          <w:rFonts w:ascii="Verdana" w:hAnsi="Verdana" w:cs="Arial"/>
          <w:sz w:val="20"/>
          <w:szCs w:val="20"/>
        </w:rPr>
        <w:t>)</w:t>
      </w:r>
      <w:r w:rsidR="00620EEA" w:rsidRPr="00571BD7">
        <w:rPr>
          <w:rFonts w:ascii="Verdana" w:hAnsi="Verdana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 w:rsidRPr="00571BD7">
        <w:rPr>
          <w:rFonts w:ascii="Verdana" w:hAnsi="Verdana" w:cs="Arial"/>
          <w:sz w:val="20"/>
          <w:szCs w:val="20"/>
        </w:rPr>
        <w:t>d</w:t>
      </w:r>
      <w:r w:rsidR="00620EEA" w:rsidRPr="00571BD7">
        <w:rPr>
          <w:rFonts w:ascii="Verdana" w:hAnsi="Verdana" w:cs="Arial"/>
          <w:sz w:val="20"/>
          <w:szCs w:val="20"/>
        </w:rPr>
        <w:t>erde</w:t>
      </w:r>
      <w:r w:rsidR="000C2313" w:rsidRPr="00571BD7">
        <w:rPr>
          <w:rFonts w:ascii="Verdana" w:hAnsi="Verdana" w:cs="Arial"/>
          <w:sz w:val="20"/>
          <w:szCs w:val="20"/>
        </w:rPr>
        <w:t>(</w:t>
      </w:r>
      <w:r w:rsidR="00620EEA" w:rsidRPr="00571BD7">
        <w:rPr>
          <w:rFonts w:ascii="Verdana" w:hAnsi="Verdana" w:cs="Arial"/>
          <w:sz w:val="20"/>
          <w:szCs w:val="20"/>
        </w:rPr>
        <w:t>n</w:t>
      </w:r>
      <w:r w:rsidR="000C2313" w:rsidRPr="00571BD7">
        <w:rPr>
          <w:rFonts w:ascii="Verdana" w:hAnsi="Verdana" w:cs="Arial"/>
          <w:sz w:val="20"/>
          <w:szCs w:val="20"/>
        </w:rPr>
        <w:t>)</w:t>
      </w:r>
      <w:r w:rsidR="00620EEA" w:rsidRPr="00571BD7">
        <w:rPr>
          <w:rFonts w:ascii="Verdana" w:hAnsi="Verdana" w:cs="Arial"/>
          <w:sz w:val="20"/>
          <w:szCs w:val="20"/>
        </w:rPr>
        <w:t xml:space="preserve"> kan overdragen. </w:t>
      </w:r>
    </w:p>
    <w:p w14:paraId="55749422" w14:textId="77777777" w:rsidR="00D61936" w:rsidRPr="00571BD7" w:rsidRDefault="00D61936" w:rsidP="00B96408">
      <w:pPr>
        <w:rPr>
          <w:rFonts w:ascii="Verdana" w:hAnsi="Verdana" w:cs="Arial"/>
          <w:sz w:val="20"/>
          <w:szCs w:val="20"/>
        </w:rPr>
      </w:pPr>
      <w:bookmarkStart w:id="5" w:name="_GoBack"/>
      <w:bookmarkEnd w:id="5"/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571BD7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571BD7" w:rsidRDefault="00B67653" w:rsidP="00620EEA">
            <w:pPr>
              <w:pStyle w:val="Tekstzonderopmaak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Naam </w:t>
            </w:r>
            <w:r w:rsidR="004C5D70" w:rsidRPr="00571BD7">
              <w:rPr>
                <w:rFonts w:ascii="Verdana" w:hAnsi="Verdana" w:cs="Arial"/>
                <w:b/>
                <w:sz w:val="20"/>
                <w:szCs w:val="20"/>
              </w:rPr>
              <w:t>o</w:t>
            </w:r>
            <w:r w:rsidR="00620EEA" w:rsidRPr="00571BD7">
              <w:rPr>
                <w:rFonts w:ascii="Verdana" w:hAnsi="Verdana" w:cs="Arial"/>
                <w:b/>
                <w:sz w:val="20"/>
                <w:szCs w:val="20"/>
              </w:rPr>
              <w:t>rganisatie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571BD7" w:rsidRDefault="00B67653" w:rsidP="00854509">
            <w:pPr>
              <w:pStyle w:val="Tekstzonderopmaak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20EEA" w:rsidRPr="00571BD7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571BD7" w:rsidRDefault="00620EEA" w:rsidP="003920A2">
            <w:pPr>
              <w:pStyle w:val="Tekstzonderopmaak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>Positie</w:t>
            </w:r>
            <w:r w:rsidR="00CF3D09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t.o.v. </w:t>
            </w:r>
            <w:r w:rsidR="00D61936" w:rsidRPr="00571BD7">
              <w:rPr>
                <w:rFonts w:ascii="Verdana" w:hAnsi="Verdana" w:cs="Arial"/>
                <w:b/>
                <w:sz w:val="20"/>
                <w:szCs w:val="20"/>
              </w:rPr>
              <w:t>Inschrijver</w:t>
            </w:r>
            <w:r w:rsidR="00E20051" w:rsidRPr="00571BD7">
              <w:rPr>
                <w:rStyle w:val="Voetnootmarkering"/>
                <w:rFonts w:ascii="Verdana" w:hAnsi="Verdana" w:cs="Arial"/>
                <w:b/>
                <w:sz w:val="20"/>
                <w:szCs w:val="20"/>
              </w:rPr>
              <w:footnoteReference w:id="3"/>
            </w:r>
          </w:p>
          <w:p w14:paraId="3340418A" w14:textId="77777777" w:rsidR="00B96408" w:rsidRPr="00571BD7" w:rsidRDefault="00B96408" w:rsidP="00B96408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571BD7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571BD7" w:rsidRDefault="007D160C" w:rsidP="007D160C">
                  <w:pPr>
                    <w:ind w:left="720" w:hanging="720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571BD7">
                    <w:rPr>
                      <w:rFonts w:ascii="Verdana" w:hAnsi="Verdana" w:cs="Arial"/>
                      <w:sz w:val="20"/>
                      <w:szCs w:val="20"/>
                    </w:rPr>
                    <w:t xml:space="preserve">□           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571BD7" w:rsidRDefault="007D160C" w:rsidP="007D160C">
                  <w:pPr>
                    <w:ind w:left="720" w:hanging="720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571BD7">
                    <w:rPr>
                      <w:rFonts w:ascii="Verdana" w:hAnsi="Verdana" w:cs="Arial"/>
                      <w:sz w:val="20"/>
                      <w:szCs w:val="20"/>
                    </w:rPr>
                    <w:t>□</w:t>
                  </w:r>
                  <w:r w:rsidRPr="00571BD7">
                    <w:rPr>
                      <w:rFonts w:ascii="Verdana" w:hAnsi="Verdana" w:cs="Arial"/>
                      <w:sz w:val="20"/>
                      <w:szCs w:val="20"/>
                    </w:rPr>
                    <w:tab/>
                    <w:t>Hoogste moedermaatschappij van het concern waarvan Inschrijver/Combinant deel uitmaakt</w:t>
                  </w:r>
                </w:p>
                <w:p w14:paraId="5010B04B" w14:textId="77777777" w:rsidR="007D160C" w:rsidRPr="00571BD7" w:rsidRDefault="007D160C" w:rsidP="007D160C">
                  <w:pPr>
                    <w:pStyle w:val="Tekstzonderopmaak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571BD7">
                    <w:rPr>
                      <w:rFonts w:ascii="Verdana" w:hAnsi="Verdana" w:cs="Arial"/>
                      <w:sz w:val="20"/>
                      <w:szCs w:val="20"/>
                    </w:rPr>
                    <w:t>□</w:t>
                  </w:r>
                  <w:r w:rsidRPr="00571BD7">
                    <w:rPr>
                      <w:rFonts w:ascii="Verdana" w:hAnsi="Verdana" w:cs="Arial"/>
                      <w:sz w:val="20"/>
                      <w:szCs w:val="20"/>
                    </w:rPr>
                    <w:tab/>
                    <w:t>Derde(n)</w:t>
                  </w:r>
                </w:p>
                <w:p w14:paraId="2F27A617" w14:textId="7E6C71FE" w:rsidR="00E45C73" w:rsidRPr="00571BD7" w:rsidRDefault="006136A0" w:rsidP="00E45C73">
                  <w:pPr>
                    <w:pStyle w:val="Tekstzonderopmaak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571BD7">
                    <w:rPr>
                      <w:rFonts w:ascii="Verdana" w:hAnsi="Verdana" w:cs="Arial"/>
                      <w:sz w:val="20"/>
                      <w:szCs w:val="20"/>
                    </w:rPr>
                    <w:t>□.          N.v.t.</w:t>
                  </w:r>
                  <w:r w:rsidR="00E45C73" w:rsidRPr="00571BD7">
                    <w:rPr>
                      <w:rFonts w:ascii="Verdana" w:hAnsi="Verdana" w:cs="Arial"/>
                      <w:sz w:val="20"/>
                      <w:szCs w:val="20"/>
                    </w:rPr>
                    <w:t xml:space="preserve"> (Inschrijver doet geen beroep op              </w:t>
                  </w:r>
                </w:p>
                <w:p w14:paraId="1F1B8EF6" w14:textId="77777777" w:rsidR="00E45C73" w:rsidRPr="00571BD7" w:rsidRDefault="00E45C73" w:rsidP="00E45C73">
                  <w:pPr>
                    <w:pStyle w:val="Tekstzonderopmaak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571BD7">
                    <w:rPr>
                      <w:rFonts w:ascii="Verdana" w:hAnsi="Verdana" w:cs="Arial"/>
                      <w:sz w:val="20"/>
                      <w:szCs w:val="20"/>
                    </w:rPr>
                    <w:t xml:space="preserve">             draagkracht moedermaatschappij.</w:t>
                  </w:r>
                </w:p>
                <w:p w14:paraId="4C4162B3" w14:textId="7F482C3C" w:rsidR="006136A0" w:rsidRPr="00571BD7" w:rsidRDefault="006136A0" w:rsidP="007D160C">
                  <w:pPr>
                    <w:pStyle w:val="Tekstzonderopmaak"/>
                    <w:rPr>
                      <w:rFonts w:ascii="Verdana" w:hAnsi="Verdana" w:cs="Arial"/>
                      <w:sz w:val="20"/>
                      <w:szCs w:val="20"/>
                    </w:rPr>
                  </w:pPr>
                </w:p>
              </w:tc>
            </w:tr>
          </w:tbl>
          <w:p w14:paraId="0A6C55A4" w14:textId="54A21907" w:rsidR="00236B44" w:rsidRPr="00571BD7" w:rsidRDefault="00236B44" w:rsidP="00236B44">
            <w:pPr>
              <w:pStyle w:val="Tekstzonderopmaak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67653" w:rsidRPr="00571BD7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571BD7" w:rsidRDefault="00B67653" w:rsidP="00854509">
            <w:pPr>
              <w:pStyle w:val="Tekstzonderopmaak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571BD7" w:rsidRDefault="00B67653" w:rsidP="00B96408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571BD7" w:rsidRDefault="00B67653" w:rsidP="00B96408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67653" w:rsidRPr="00571BD7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Pr="00571BD7" w:rsidRDefault="00B67653" w:rsidP="00B96408">
            <w:pPr>
              <w:pStyle w:val="Tekstzonderopmaak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lastRenderedPageBreak/>
              <w:t>Naam statutaire tekenbevoegde bestuurder</w:t>
            </w:r>
            <w:r w:rsidR="00236B44"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571BD7" w:rsidRDefault="00236B44" w:rsidP="003556BE">
            <w:pPr>
              <w:pStyle w:val="Tekstzonderopmaak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>Naam tekenbevoegde (wanneer geen beroep w</w:t>
            </w:r>
            <w:r w:rsidR="00BD764D" w:rsidRPr="00571BD7">
              <w:rPr>
                <w:rFonts w:ascii="Verdana" w:hAnsi="Verdana" w:cs="Arial"/>
                <w:b/>
                <w:sz w:val="20"/>
                <w:szCs w:val="20"/>
              </w:rPr>
              <w:t>ordt gedaan op moedermaatschappij/holding</w:t>
            </w:r>
            <w:r w:rsidRPr="00571BD7">
              <w:rPr>
                <w:rFonts w:ascii="Verdana" w:hAnsi="Verdana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571BD7" w:rsidRDefault="00B67653" w:rsidP="00B96408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67653" w:rsidRPr="00571BD7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571BD7" w:rsidRDefault="00B67653" w:rsidP="00854509">
            <w:pPr>
              <w:pStyle w:val="Tekstzonderopmaak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571BD7" w:rsidRDefault="00B67653" w:rsidP="00B96408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571BD7" w:rsidRDefault="00B67653" w:rsidP="00B96408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67653" w:rsidRPr="00571BD7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571BD7" w:rsidRDefault="00B67653" w:rsidP="00854509">
            <w:pPr>
              <w:pStyle w:val="Tekstzonderopmaak"/>
              <w:rPr>
                <w:rFonts w:ascii="Verdana" w:hAnsi="Verdana" w:cs="Arial"/>
                <w:b/>
                <w:sz w:val="20"/>
                <w:szCs w:val="20"/>
              </w:rPr>
            </w:pPr>
            <w:r w:rsidRPr="00571BD7">
              <w:rPr>
                <w:rFonts w:ascii="Verdana" w:hAnsi="Verdana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571BD7" w:rsidRDefault="00B67653" w:rsidP="00B96408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4F1465E1" w14:textId="77777777" w:rsidR="00B67653" w:rsidRPr="00571BD7" w:rsidRDefault="00B67653" w:rsidP="00B96408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571BD7" w:rsidRDefault="00B67653" w:rsidP="00B96408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80A1384" w14:textId="77777777" w:rsidR="00B67653" w:rsidRPr="00571BD7" w:rsidRDefault="00B67653" w:rsidP="00B96408">
      <w:pPr>
        <w:rPr>
          <w:rFonts w:ascii="Verdana" w:hAnsi="Verdana" w:cs="Arial"/>
        </w:rPr>
      </w:pPr>
    </w:p>
    <w:sectPr w:rsidR="00B67653" w:rsidRPr="00571BD7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EF384" w14:textId="77777777" w:rsidR="00DB2B76" w:rsidRDefault="00DB2B76">
      <w:r>
        <w:separator/>
      </w:r>
    </w:p>
  </w:endnote>
  <w:endnote w:type="continuationSeparator" w:id="0">
    <w:p w14:paraId="1FB48CB8" w14:textId="77777777" w:rsidR="00DB2B76" w:rsidRDefault="00DB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42E7F08B" w:rsidR="00B96408" w:rsidRPr="005B4772" w:rsidRDefault="00D2575A" w:rsidP="00571BD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Europese openb</w:t>
          </w:r>
          <w:r w:rsidRPr="00571BD7">
            <w:rPr>
              <w:rFonts w:ascii="Arial" w:hAnsi="Arial" w:cs="Arial"/>
              <w:sz w:val="16"/>
              <w:szCs w:val="16"/>
            </w:rPr>
            <w:t xml:space="preserve">are aanbesteding </w:t>
          </w:r>
          <w:r w:rsidR="00571BD7" w:rsidRPr="00571BD7">
            <w:rPr>
              <w:rFonts w:ascii="Arial" w:hAnsi="Arial" w:cs="Arial"/>
              <w:sz w:val="16"/>
              <w:szCs w:val="16"/>
            </w:rPr>
            <w:t>Outplacement en mobiliteitstrajecten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6324855A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571BD7">
            <w:rPr>
              <w:rFonts w:ascii="Arial" w:hAnsi="Arial" w:cs="Arial"/>
              <w:noProof/>
              <w:sz w:val="16"/>
              <w:szCs w:val="16"/>
            </w:rPr>
            <w:t>2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r w:rsidR="00571BD7">
            <w:fldChar w:fldCharType="begin"/>
          </w:r>
          <w:r w:rsidR="00571BD7">
            <w:instrText xml:space="preserve"> NUMPAGES   \* MERGEFORMAT </w:instrText>
          </w:r>
          <w:r w:rsidR="00571BD7">
            <w:fldChar w:fldCharType="separate"/>
          </w:r>
          <w:r w:rsidR="00571BD7" w:rsidRPr="00571BD7">
            <w:rPr>
              <w:rFonts w:ascii="Arial" w:hAnsi="Arial" w:cs="Arial"/>
              <w:noProof/>
              <w:sz w:val="16"/>
              <w:szCs w:val="16"/>
            </w:rPr>
            <w:t>3</w:t>
          </w:r>
          <w:r w:rsidR="00571BD7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11CA2" w14:textId="77777777" w:rsidR="00DB2B76" w:rsidRDefault="00DB2B76">
      <w:r>
        <w:separator/>
      </w:r>
    </w:p>
  </w:footnote>
  <w:footnote w:type="continuationSeparator" w:id="0">
    <w:p w14:paraId="20EEE552" w14:textId="77777777" w:rsidR="00DB2B76" w:rsidRDefault="00DB2B76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5"/>
  </w:num>
  <w:num w:numId="5">
    <w:abstractNumId w:val="21"/>
  </w:num>
  <w:num w:numId="6">
    <w:abstractNumId w:val="16"/>
  </w:num>
  <w:num w:numId="7">
    <w:abstractNumId w:val="8"/>
  </w:num>
  <w:num w:numId="8">
    <w:abstractNumId w:val="19"/>
  </w:num>
  <w:num w:numId="9">
    <w:abstractNumId w:val="6"/>
  </w:num>
  <w:num w:numId="10">
    <w:abstractNumId w:val="26"/>
  </w:num>
  <w:num w:numId="11">
    <w:abstractNumId w:val="7"/>
  </w:num>
  <w:num w:numId="12">
    <w:abstractNumId w:val="15"/>
  </w:num>
  <w:num w:numId="13">
    <w:abstractNumId w:val="13"/>
  </w:num>
  <w:num w:numId="14">
    <w:abstractNumId w:val="24"/>
  </w:num>
  <w:num w:numId="15">
    <w:abstractNumId w:val="4"/>
  </w:num>
  <w:num w:numId="16">
    <w:abstractNumId w:val="11"/>
  </w:num>
  <w:num w:numId="17">
    <w:abstractNumId w:val="12"/>
  </w:num>
  <w:num w:numId="18">
    <w:abstractNumId w:val="3"/>
  </w:num>
  <w:num w:numId="19">
    <w:abstractNumId w:val="22"/>
  </w:num>
  <w:num w:numId="20">
    <w:abstractNumId w:val="10"/>
  </w:num>
  <w:num w:numId="21">
    <w:abstractNumId w:val="0"/>
  </w:num>
  <w:num w:numId="22">
    <w:abstractNumId w:val="20"/>
  </w:num>
  <w:num w:numId="23">
    <w:abstractNumId w:val="1"/>
  </w:num>
  <w:num w:numId="24">
    <w:abstractNumId w:val="14"/>
  </w:num>
  <w:num w:numId="25">
    <w:abstractNumId w:val="9"/>
  </w:num>
  <w:num w:numId="26">
    <w:abstractNumId w:val="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C64"/>
    <w:rsid w:val="00043C3F"/>
    <w:rsid w:val="00056AF6"/>
    <w:rsid w:val="000C2313"/>
    <w:rsid w:val="000C490C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47729"/>
    <w:rsid w:val="002571BB"/>
    <w:rsid w:val="00295EB1"/>
    <w:rsid w:val="002A65B6"/>
    <w:rsid w:val="002C3A1E"/>
    <w:rsid w:val="002F7526"/>
    <w:rsid w:val="003375F5"/>
    <w:rsid w:val="00345DCE"/>
    <w:rsid w:val="003556BE"/>
    <w:rsid w:val="0037747A"/>
    <w:rsid w:val="003920A2"/>
    <w:rsid w:val="003F028A"/>
    <w:rsid w:val="00405EE2"/>
    <w:rsid w:val="00416E5D"/>
    <w:rsid w:val="0045016A"/>
    <w:rsid w:val="00485245"/>
    <w:rsid w:val="004C1C55"/>
    <w:rsid w:val="004C5D70"/>
    <w:rsid w:val="004D2104"/>
    <w:rsid w:val="004F68AA"/>
    <w:rsid w:val="00514BAE"/>
    <w:rsid w:val="00534AB0"/>
    <w:rsid w:val="00571BD7"/>
    <w:rsid w:val="00596A22"/>
    <w:rsid w:val="005A2C64"/>
    <w:rsid w:val="005A5579"/>
    <w:rsid w:val="005A75C6"/>
    <w:rsid w:val="005B085D"/>
    <w:rsid w:val="005B4772"/>
    <w:rsid w:val="005F4F38"/>
    <w:rsid w:val="00610F51"/>
    <w:rsid w:val="006136A0"/>
    <w:rsid w:val="00620EEA"/>
    <w:rsid w:val="006227DE"/>
    <w:rsid w:val="00630AAE"/>
    <w:rsid w:val="006412E0"/>
    <w:rsid w:val="00666782"/>
    <w:rsid w:val="00683C1C"/>
    <w:rsid w:val="006B0E1A"/>
    <w:rsid w:val="006B6F1B"/>
    <w:rsid w:val="006C3289"/>
    <w:rsid w:val="006D0213"/>
    <w:rsid w:val="006E2C69"/>
    <w:rsid w:val="006E4BB1"/>
    <w:rsid w:val="006E4E87"/>
    <w:rsid w:val="00700E4E"/>
    <w:rsid w:val="00700EBF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E0564"/>
    <w:rsid w:val="009F05BC"/>
    <w:rsid w:val="00A04A7C"/>
    <w:rsid w:val="00A10A0B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B2B76"/>
    <w:rsid w:val="00DC4313"/>
    <w:rsid w:val="00DD3F36"/>
    <w:rsid w:val="00DD5C8C"/>
    <w:rsid w:val="00DE2199"/>
    <w:rsid w:val="00DE26C8"/>
    <w:rsid w:val="00DF00CB"/>
    <w:rsid w:val="00E20051"/>
    <w:rsid w:val="00E45C73"/>
    <w:rsid w:val="00E52F51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PG Normaal (standaard)"/>
    <w:qFormat/>
    <w:rsid w:val="00571BD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571BD7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571BD7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6" ma:contentTypeDescription="Een nieuw document maken." ma:contentTypeScope="" ma:versionID="017c6abaa7ec2ef920816dcf78a6cf3a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0696e1251eec87e5aea3a1e5627620c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13705-C986-492F-B28E-57170585130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370bb6c-a038-4cc9-8ad4-73bcb46bcd4e"/>
    <ds:schemaRef ds:uri="9399b344-2abc-4299-8c27-5efbb3b96f4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682F6B-7797-4B46-8D6F-792EDBF55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F0A280-E6CF-4F0D-B9A7-576A7B3F6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2643</Characters>
  <Application>Microsoft Office Word</Application>
  <DocSecurity>4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Rianne Koetsier</cp:lastModifiedBy>
  <cp:revision>2</cp:revision>
  <cp:lastPrinted>2008-01-16T14:46:00Z</cp:lastPrinted>
  <dcterms:created xsi:type="dcterms:W3CDTF">2022-07-29T11:47:00Z</dcterms:created>
  <dcterms:modified xsi:type="dcterms:W3CDTF">2022-07-29T11:47:00Z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